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38031300" name="019d8ae8-195c-7a66-a532-21a6962860f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1188667" name="019d8ae8-195c-7a66-a532-21a6962860f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125076" name="019d8ae8-3c10-74b3-b7e4-be53ec30d03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5850136" name="019d8ae8-3c10-74b3-b7e4-be53ec30d03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geamtes Haus </w:t>
            </w:r>
          </w:p>
          <w:p>
            <w:pPr>
              <w:spacing w:before="0" w:after="0"/>
            </w:pPr>
            <w:r>
              <w:t>DG/ UG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18734588" name="019d8aea-9b33-7c30-9e55-c664414bf9d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60467" name="019d8aea-9b33-7c30-9e55-c664414bf9d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40390532" name="019d8aea-bf6e-7d47-969b-5b188a39ccb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5860687" name="019d8aea-bf6e-7d47-969b-5b188a39ccb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Räucherofen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61875043" name="019d8aec-0653-7882-bbe7-b104e12859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3090954" name="019d8aec-0653-7882-bbe7-b104e12859a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87619511" name="019d8aec-2735-7880-8be0-89f7699ce6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8103141" name="019d8aec-2735-7880-8be0-89f7699ce67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Räucherofen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Räucherofen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Räucherofen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88143147" name="019d8aee-7b3d-7c57-a3c3-bddbd9b9fdb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1256103" name="019d8aee-7b3d-7c57-a3c3-bddbd9b9fdb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6839024" name="019d8aef-6993-7037-980f-0a14661295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4401129" name="019d8aef-6993-7037-980f-0a146612957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Postschalter / Gang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Brandschutz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53231405" name="019d8b06-36e2-7c12-ab4b-e3ea041f62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7964066" name="019d8b06-36e2-7c12-ab4b-e3ea041f627e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7804182" name="019d8b06-4e28-7336-976a-348b94043d5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4977346" name="019d8b06-4e28-7336-976a-348b94043d50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Heizofen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Asbestschüre</w:t>
            </w:r>
          </w:p>
          <w:p>
            <w:pPr>
              <w:spacing w:before="0" w:after="0"/>
            </w:pPr>
            <w:r>
              <w:t>Heizofen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28454387" name="019d8b10-4b96-79e3-94e1-9cfe2b8484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9607831" name="019d8b10-4b96-79e3-94e1-9cfe2b84842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87384988" name="019d8b10-b6f6-7b92-a577-c3f2aee3ff6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3089256" name="019d8b10-b6f6-7b92-a577-c3f2aee3ff62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49863407" name="019d8b1d-44b2-74bc-9f22-3086a1b860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872198" name="019d8b1d-44b2-74bc-9f22-3086a1b860a2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6034305" name="019d8b1d-6334-7aab-98e6-c158b6b400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4388409" name="019d8b1d-6334-7aab-98e6-c158b6b4000c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Waschbecken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Waschbecken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8867663" name="019d8b30-e524-7a02-a4ee-eae181a341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1049221" name="019d8b30-e524-7a02-a4ee-eae181a34157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1794931" name="019d8b31-06e5-7b32-8979-60d50f1a6b1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8069625" name="019d8b31-06e5-7b32-8979-60d50f1a6b1b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Ausserdorfstrasse 91, Wislikofen</w:t>
          </w:r>
        </w:p>
        <w:p>
          <w:pPr>
            <w:spacing w:before="0" w:after="0"/>
          </w:pPr>
          <w:r>
            <w:t>DN 841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